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63088D" w:rsidRDefault="0063088D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1A4C7A" w:rsidRPr="008A3AE8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1B7B39" w:rsidRPr="001B7B39" w:rsidRDefault="001B7B39" w:rsidP="001B7B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en-US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1B7B39">
        <w:rPr>
          <w:rFonts w:ascii="Times New Roman" w:eastAsiaTheme="minorEastAsia" w:hAnsi="Times New Roman"/>
          <w:b/>
          <w:sz w:val="27"/>
          <w:szCs w:val="27"/>
        </w:rPr>
        <w:t>4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4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 w:rsidRPr="001B7B39">
        <w:rPr>
          <w:rFonts w:ascii="Times New Roman" w:eastAsiaTheme="minorEastAsia" w:hAnsi="Times New Roman"/>
          <w:b/>
          <w:sz w:val="27"/>
          <w:szCs w:val="27"/>
        </w:rPr>
        <w:t>8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5</w:t>
      </w:r>
    </w:p>
    <w:p w:rsidR="001B7B39" w:rsidRDefault="001B7B39" w:rsidP="001B7B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A4C7A" w:rsidRPr="00A36253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BE0448">
        <w:rPr>
          <w:rFonts w:ascii="Times New Roman" w:hAnsi="Times New Roman"/>
          <w:b/>
          <w:bCs/>
          <w:sz w:val="28"/>
          <w:szCs w:val="28"/>
          <w:lang w:val="uk-UA"/>
        </w:rPr>
        <w:t>Римар</w:t>
      </w:r>
      <w:r w:rsidR="007107C2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proofErr w:type="spellEnd"/>
      <w:r w:rsidR="00BE0448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107C2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BE044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7107C2"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7D583B" w:rsidRDefault="001A4C7A" w:rsidP="001A4C7A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1A4C7A" w:rsidRPr="00A36253" w:rsidRDefault="001A4C7A" w:rsidP="001A4C7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>аяву гр.</w:t>
      </w:r>
      <w:r w:rsidR="009E488D" w:rsidRPr="009E488D">
        <w:rPr>
          <w:lang w:val="uk-UA"/>
        </w:rPr>
        <w:t xml:space="preserve"> </w:t>
      </w:r>
      <w:proofErr w:type="spellStart"/>
      <w:r w:rsidR="00BE0448">
        <w:rPr>
          <w:rFonts w:ascii="Times New Roman" w:hAnsi="Times New Roman"/>
          <w:bCs/>
          <w:sz w:val="28"/>
          <w:szCs w:val="28"/>
          <w:lang w:val="uk-UA"/>
        </w:rPr>
        <w:t>Римар</w:t>
      </w:r>
      <w:r w:rsidR="007107C2">
        <w:rPr>
          <w:rFonts w:ascii="Times New Roman" w:hAnsi="Times New Roman"/>
          <w:bCs/>
          <w:sz w:val="28"/>
          <w:szCs w:val="28"/>
          <w:lang w:val="uk-UA"/>
        </w:rPr>
        <w:t>а</w:t>
      </w:r>
      <w:proofErr w:type="spellEnd"/>
      <w:r w:rsidR="00BE04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107C2">
        <w:rPr>
          <w:rFonts w:ascii="Times New Roman" w:hAnsi="Times New Roman"/>
          <w:bCs/>
          <w:sz w:val="28"/>
          <w:szCs w:val="28"/>
          <w:lang w:val="uk-UA"/>
        </w:rPr>
        <w:t>Віктора Петровича</w:t>
      </w:r>
      <w:r w:rsidR="00B148C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землеустрою, щодо, встановлення меж земельної ділянки в натурі (на місцевості),</w:t>
      </w:r>
      <w:r w:rsidR="0087494E">
        <w:rPr>
          <w:rFonts w:ascii="Times New Roman" w:hAnsi="Times New Roman"/>
          <w:sz w:val="28"/>
          <w:szCs w:val="28"/>
          <w:lang w:val="uk-UA"/>
        </w:rPr>
        <w:t xml:space="preserve"> керуючись ст..12, 40, 118,121 </w:t>
      </w:r>
      <w:r w:rsidR="0087494E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494E">
        <w:rPr>
          <w:rFonts w:ascii="Times New Roman" w:hAnsi="Times New Roman"/>
          <w:sz w:val="28"/>
          <w:szCs w:val="28"/>
          <w:lang w:val="uk-UA"/>
        </w:rPr>
        <w:t>ст.8,19,22,25 Закону України «</w:t>
      </w:r>
      <w:r w:rsidR="00B52E0B">
        <w:rPr>
          <w:rFonts w:ascii="Times New Roman" w:hAnsi="Times New Roman"/>
          <w:sz w:val="28"/>
          <w:szCs w:val="28"/>
          <w:lang w:val="uk-UA"/>
        </w:rPr>
        <w:t>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="00DA238C" w:rsidRPr="00DA238C">
        <w:rPr>
          <w:lang w:val="uk-UA"/>
        </w:rPr>
        <w:t xml:space="preserve"> </w:t>
      </w:r>
      <w:r w:rsidR="00DA238C" w:rsidRPr="00DA238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DA23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1A4C7A" w:rsidRPr="007D583B" w:rsidRDefault="001A4C7A" w:rsidP="001A4C7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1A4C7A" w:rsidRPr="00A36253" w:rsidRDefault="001A4C7A" w:rsidP="001A4C7A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1A4C7A" w:rsidRPr="00C23241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B52E0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6734" w:rsidRPr="00256734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7B2096" w:rsidRPr="007B2096">
        <w:t xml:space="preserve"> </w:t>
      </w:r>
      <w:proofErr w:type="spellStart"/>
      <w:r w:rsidR="00BE0448">
        <w:rPr>
          <w:rFonts w:ascii="Times New Roman" w:hAnsi="Times New Roman"/>
          <w:bCs/>
          <w:sz w:val="28"/>
          <w:szCs w:val="28"/>
          <w:lang w:val="uk-UA"/>
        </w:rPr>
        <w:t>Римар</w:t>
      </w:r>
      <w:r w:rsidR="007107C2">
        <w:rPr>
          <w:rFonts w:ascii="Times New Roman" w:hAnsi="Times New Roman"/>
          <w:bCs/>
          <w:sz w:val="28"/>
          <w:szCs w:val="28"/>
          <w:lang w:val="uk-UA"/>
        </w:rPr>
        <w:t>у</w:t>
      </w:r>
      <w:proofErr w:type="spellEnd"/>
      <w:r w:rsidR="00BE04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107C2">
        <w:rPr>
          <w:rFonts w:ascii="Times New Roman" w:hAnsi="Times New Roman"/>
          <w:bCs/>
          <w:sz w:val="28"/>
          <w:szCs w:val="28"/>
          <w:lang w:val="uk-UA"/>
        </w:rPr>
        <w:t>Віктору Петровичу</w:t>
      </w:r>
      <w:r w:rsidR="009F5142" w:rsidRPr="009F514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42EC8" w:rsidRPr="00342EC8"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="007107C2">
        <w:rPr>
          <w:rFonts w:ascii="Times New Roman" w:hAnsi="Times New Roman"/>
          <w:bCs/>
          <w:sz w:val="28"/>
          <w:szCs w:val="28"/>
          <w:lang w:val="uk-UA"/>
        </w:rPr>
        <w:t>0,85</w:t>
      </w:r>
      <w:r w:rsidR="00342EC8" w:rsidRPr="00342EC8">
        <w:rPr>
          <w:rFonts w:ascii="Times New Roman" w:hAnsi="Times New Roman"/>
          <w:bCs/>
          <w:sz w:val="28"/>
          <w:szCs w:val="28"/>
          <w:lang w:val="uk-UA"/>
        </w:rPr>
        <w:t>га, в тому числі: для будівництва і обслуговування житлового будинку, господарських будівель і споруд –0,</w:t>
      </w:r>
      <w:r w:rsidR="00BE0448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342EC8" w:rsidRPr="00342EC8">
        <w:rPr>
          <w:rFonts w:ascii="Times New Roman" w:hAnsi="Times New Roman"/>
          <w:bCs/>
          <w:sz w:val="28"/>
          <w:szCs w:val="28"/>
          <w:lang w:val="uk-UA"/>
        </w:rPr>
        <w:t xml:space="preserve">га, для ведення особистого селянського господарства – </w:t>
      </w:r>
      <w:r w:rsidR="007107C2">
        <w:rPr>
          <w:rFonts w:ascii="Times New Roman" w:hAnsi="Times New Roman"/>
          <w:bCs/>
          <w:sz w:val="28"/>
          <w:szCs w:val="28"/>
          <w:lang w:val="uk-UA"/>
        </w:rPr>
        <w:t>0,60</w:t>
      </w:r>
      <w:r w:rsidR="00B148C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42EC8" w:rsidRPr="00342EC8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148C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42EC8" w:rsidRPr="00342EC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за адресою: </w:t>
      </w:r>
      <w:proofErr w:type="spellStart"/>
      <w:r w:rsidR="00342EC8">
        <w:rPr>
          <w:rFonts w:ascii="Times New Roman" w:hAnsi="Times New Roman"/>
          <w:bCs/>
          <w:sz w:val="28"/>
          <w:szCs w:val="28"/>
          <w:lang w:val="uk-UA"/>
        </w:rPr>
        <w:t>вул.</w:t>
      </w:r>
      <w:r w:rsidR="00BE0448">
        <w:rPr>
          <w:rFonts w:ascii="Times New Roman" w:hAnsi="Times New Roman"/>
          <w:bCs/>
          <w:sz w:val="28"/>
          <w:szCs w:val="28"/>
          <w:lang w:val="uk-UA"/>
        </w:rPr>
        <w:t>Центральна</w:t>
      </w:r>
      <w:proofErr w:type="spellEnd"/>
      <w:r w:rsidR="00BE044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107C2">
        <w:rPr>
          <w:rFonts w:ascii="Times New Roman" w:hAnsi="Times New Roman"/>
          <w:bCs/>
          <w:sz w:val="28"/>
          <w:szCs w:val="28"/>
          <w:lang w:val="uk-UA"/>
        </w:rPr>
        <w:t>33</w:t>
      </w:r>
      <w:r w:rsidR="00342EC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2188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E0448">
        <w:rPr>
          <w:rFonts w:ascii="Times New Roman" w:hAnsi="Times New Roman"/>
          <w:bCs/>
          <w:sz w:val="28"/>
          <w:szCs w:val="28"/>
          <w:lang w:val="uk-UA"/>
        </w:rPr>
        <w:t>с.Довжок</w:t>
      </w:r>
      <w:proofErr w:type="spellEnd"/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1A4C7A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7B2096" w:rsidRPr="00DA238C">
        <w:rPr>
          <w:lang w:val="uk-UA"/>
        </w:rPr>
        <w:t xml:space="preserve"> </w:t>
      </w:r>
      <w:proofErr w:type="spellStart"/>
      <w:r w:rsidR="007107C2" w:rsidRPr="007107C2">
        <w:rPr>
          <w:rFonts w:ascii="Times New Roman" w:hAnsi="Times New Roman"/>
          <w:bCs/>
          <w:sz w:val="28"/>
          <w:szCs w:val="28"/>
          <w:lang w:val="uk-UA"/>
        </w:rPr>
        <w:t>Римару</w:t>
      </w:r>
      <w:proofErr w:type="spellEnd"/>
      <w:r w:rsidR="007107C2" w:rsidRPr="007107C2">
        <w:rPr>
          <w:rFonts w:ascii="Times New Roman" w:hAnsi="Times New Roman"/>
          <w:bCs/>
          <w:sz w:val="28"/>
          <w:szCs w:val="28"/>
          <w:lang w:val="uk-UA"/>
        </w:rPr>
        <w:t xml:space="preserve"> Віктору Петровичу </w:t>
      </w:r>
      <w:r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Pr="00B96262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Default="001A4C7A" w:rsidP="001B7B39">
      <w:pPr>
        <w:tabs>
          <w:tab w:val="left" w:pos="2985"/>
        </w:tabs>
        <w:spacing w:after="0" w:line="240" w:lineRule="auto"/>
        <w:ind w:right="-9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bookmarkStart w:id="0" w:name="_GoBack"/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7494E" w:rsidRDefault="0087494E" w:rsidP="001B7B39">
      <w:pPr>
        <w:tabs>
          <w:tab w:val="left" w:pos="2985"/>
        </w:tabs>
        <w:spacing w:after="0" w:line="240" w:lineRule="auto"/>
        <w:ind w:right="-9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bookmarkEnd w:id="0"/>
    <w:p w:rsidR="00C23241" w:rsidRPr="008A3AE8" w:rsidRDefault="001A4C7A" w:rsidP="007B2096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sectPr w:rsidR="00C23241" w:rsidRPr="008A3AE8" w:rsidSect="00DA238C">
      <w:pgSz w:w="12240" w:h="20160" w:code="5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054249"/>
    <w:rsid w:val="0012188F"/>
    <w:rsid w:val="00122A65"/>
    <w:rsid w:val="001A4C7A"/>
    <w:rsid w:val="001B7B39"/>
    <w:rsid w:val="001F46B0"/>
    <w:rsid w:val="00256734"/>
    <w:rsid w:val="00297B13"/>
    <w:rsid w:val="00317446"/>
    <w:rsid w:val="0033394D"/>
    <w:rsid w:val="00342EC8"/>
    <w:rsid w:val="00385534"/>
    <w:rsid w:val="003914DE"/>
    <w:rsid w:val="003E5803"/>
    <w:rsid w:val="00402717"/>
    <w:rsid w:val="004D3624"/>
    <w:rsid w:val="005A0493"/>
    <w:rsid w:val="00606D34"/>
    <w:rsid w:val="0063088D"/>
    <w:rsid w:val="006419EF"/>
    <w:rsid w:val="006F5B6A"/>
    <w:rsid w:val="007107C2"/>
    <w:rsid w:val="00773856"/>
    <w:rsid w:val="007957EF"/>
    <w:rsid w:val="007B2096"/>
    <w:rsid w:val="0081342E"/>
    <w:rsid w:val="00870D21"/>
    <w:rsid w:val="0087494E"/>
    <w:rsid w:val="008A3AE8"/>
    <w:rsid w:val="008D6670"/>
    <w:rsid w:val="00956534"/>
    <w:rsid w:val="009E488D"/>
    <w:rsid w:val="009F5142"/>
    <w:rsid w:val="00B148C3"/>
    <w:rsid w:val="00B31307"/>
    <w:rsid w:val="00B52E0B"/>
    <w:rsid w:val="00BE0448"/>
    <w:rsid w:val="00BF4B1F"/>
    <w:rsid w:val="00C227D5"/>
    <w:rsid w:val="00C23241"/>
    <w:rsid w:val="00C36CA8"/>
    <w:rsid w:val="00D87CE5"/>
    <w:rsid w:val="00DA238C"/>
    <w:rsid w:val="00DB10AC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9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606EB-7E2D-4E27-9716-22B15721C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3</cp:revision>
  <cp:lastPrinted>2021-03-22T08:19:00Z</cp:lastPrinted>
  <dcterms:created xsi:type="dcterms:W3CDTF">2021-03-22T08:20:00Z</dcterms:created>
  <dcterms:modified xsi:type="dcterms:W3CDTF">2021-04-10T15:20:00Z</dcterms:modified>
</cp:coreProperties>
</file>